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A8B13" w14:textId="77777777" w:rsidR="008341B5" w:rsidRPr="00E6541C" w:rsidRDefault="008341B5" w:rsidP="008341B5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541C">
        <w:rPr>
          <w:rFonts w:ascii="Times New Roman" w:hAnsi="Times New Roman" w:cs="Times New Roman"/>
          <w:b/>
          <w:bCs/>
          <w:sz w:val="28"/>
          <w:szCs w:val="28"/>
        </w:rPr>
        <w:t xml:space="preserve">2024-2025 Eğitim Öğretim Yılı </w:t>
      </w:r>
    </w:p>
    <w:p w14:paraId="30A624C8" w14:textId="77777777" w:rsidR="008341B5" w:rsidRPr="00E6541C" w:rsidRDefault="008341B5" w:rsidP="008341B5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541C">
        <w:rPr>
          <w:rFonts w:ascii="Times New Roman" w:hAnsi="Times New Roman" w:cs="Times New Roman"/>
          <w:b/>
          <w:bCs/>
          <w:sz w:val="28"/>
          <w:szCs w:val="28"/>
        </w:rPr>
        <w:t xml:space="preserve">Orhaneli Fevzipaşa İlkokulu </w:t>
      </w:r>
    </w:p>
    <w:p w14:paraId="70DDCE11" w14:textId="77777777" w:rsidR="008341B5" w:rsidRPr="00E6541C" w:rsidRDefault="008341B5" w:rsidP="008341B5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541C">
        <w:rPr>
          <w:rFonts w:ascii="Times New Roman" w:hAnsi="Times New Roman" w:cs="Times New Roman"/>
          <w:b/>
          <w:bCs/>
          <w:sz w:val="28"/>
          <w:szCs w:val="28"/>
        </w:rPr>
        <w:t>3-A Sınıfı</w:t>
      </w:r>
    </w:p>
    <w:p w14:paraId="083751F9" w14:textId="1204A24F" w:rsidR="008341B5" w:rsidRPr="00E6541C" w:rsidRDefault="008341B5" w:rsidP="008341B5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Ailemle Eğitim Yolculuğum</w:t>
      </w:r>
    </w:p>
    <w:p w14:paraId="4D50713B" w14:textId="77777777" w:rsidR="008341B5" w:rsidRPr="00E6541C" w:rsidRDefault="008341B5" w:rsidP="008341B5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541C">
        <w:rPr>
          <w:rFonts w:ascii="Times New Roman" w:hAnsi="Times New Roman" w:cs="Times New Roman"/>
          <w:b/>
          <w:bCs/>
          <w:sz w:val="28"/>
          <w:szCs w:val="28"/>
        </w:rPr>
        <w:t>Yıl Sonu Faaliyet Raporu</w:t>
      </w:r>
    </w:p>
    <w:p w14:paraId="07C1B70A" w14:textId="77777777" w:rsidR="008341B5" w:rsidRDefault="008341B5" w:rsidP="008341B5">
      <w:pPr>
        <w:jc w:val="center"/>
        <w:rPr>
          <w:b/>
          <w:bCs/>
          <w:color w:val="4F81BD" w:themeColor="accent1"/>
          <w:sz w:val="28"/>
          <w:szCs w:val="28"/>
        </w:rPr>
      </w:pPr>
    </w:p>
    <w:p w14:paraId="133E988B" w14:textId="3150E72F" w:rsidR="00D250F1" w:rsidRPr="008341B5" w:rsidRDefault="00000000" w:rsidP="008341B5">
      <w:pPr>
        <w:jc w:val="center"/>
        <w:rPr>
          <w:b/>
          <w:bCs/>
          <w:color w:val="4F81BD" w:themeColor="accent1"/>
          <w:sz w:val="28"/>
          <w:szCs w:val="28"/>
        </w:rPr>
      </w:pPr>
      <w:r w:rsidRPr="008341B5">
        <w:rPr>
          <w:b/>
          <w:bCs/>
          <w:color w:val="4F81BD" w:themeColor="accent1"/>
          <w:sz w:val="28"/>
          <w:szCs w:val="28"/>
        </w:rPr>
        <w:t>MART AYI FAALİYET RAPORU</w:t>
      </w:r>
    </w:p>
    <w:p w14:paraId="06CBC91C" w14:textId="77777777" w:rsidR="00D250F1" w:rsidRDefault="00000000">
      <w:pPr>
        <w:pStyle w:val="Balk2"/>
      </w:pPr>
      <w:r>
        <w:t>Faaliyetler</w:t>
      </w:r>
    </w:p>
    <w:p w14:paraId="52EEDA03" w14:textId="77777777" w:rsidR="00D250F1" w:rsidRDefault="00000000">
      <w:pPr>
        <w:pStyle w:val="ListeMaddemi"/>
      </w:pPr>
      <w:r>
        <w:t>Ailelerin katılımıyla fidan dikme ve bahçe tasarımı etkinliği düzenlendi.</w:t>
      </w:r>
    </w:p>
    <w:p w14:paraId="302E90B0" w14:textId="77777777" w:rsidR="00D250F1" w:rsidRDefault="00000000">
      <w:pPr>
        <w:pStyle w:val="ListeMaddemi"/>
      </w:pPr>
      <w:r>
        <w:t>Sokak hayvanları için mama ve su kapları hazırlama gibi toplum hizmeti çalışmaları planlandı ve uygulandı.</w:t>
      </w:r>
    </w:p>
    <w:p w14:paraId="0571837D" w14:textId="77777777" w:rsidR="00D250F1" w:rsidRDefault="00000000">
      <w:pPr>
        <w:pStyle w:val="ListeMaddemi"/>
      </w:pPr>
      <w:r>
        <w:t>Doğa yürüyüşü, piknik ve açık hava spor etkinlikleri organize edildi.</w:t>
      </w:r>
    </w:p>
    <w:p w14:paraId="6ECDF3D3" w14:textId="77777777" w:rsidR="00D250F1" w:rsidRDefault="00000000">
      <w:pPr>
        <w:pStyle w:val="ListeMaddemi"/>
      </w:pPr>
      <w:r>
        <w:t>Etkinliklerle doğa sevgisi, çevre duyarlılığı ve toplumsal sorumluluk bilinci geliştirildi.</w:t>
      </w:r>
    </w:p>
    <w:p w14:paraId="73031387" w14:textId="147C3555" w:rsidR="00D250F1" w:rsidRPr="002F0A6F" w:rsidRDefault="00000000" w:rsidP="002F0A6F">
      <w:pPr>
        <w:jc w:val="center"/>
        <w:rPr>
          <w:b/>
          <w:bCs/>
          <w:color w:val="4F81BD" w:themeColor="accent1"/>
          <w:sz w:val="28"/>
          <w:szCs w:val="28"/>
        </w:rPr>
      </w:pPr>
      <w:r w:rsidRPr="002F0A6F">
        <w:rPr>
          <w:b/>
          <w:bCs/>
          <w:color w:val="4F81BD" w:themeColor="accent1"/>
          <w:sz w:val="28"/>
          <w:szCs w:val="28"/>
        </w:rPr>
        <w:t>NİSAN AYI FAALİYET RAPORU</w:t>
      </w:r>
    </w:p>
    <w:p w14:paraId="6F53B7A6" w14:textId="77777777" w:rsidR="00D250F1" w:rsidRDefault="00000000">
      <w:pPr>
        <w:pStyle w:val="Balk2"/>
      </w:pPr>
      <w:r>
        <w:t>Faaliyetler</w:t>
      </w:r>
    </w:p>
    <w:p w14:paraId="79B95609" w14:textId="6986C32F" w:rsidR="00D250F1" w:rsidRDefault="008341B5">
      <w:pPr>
        <w:pStyle w:val="ListeMaddemi"/>
      </w:pPr>
      <w:r>
        <w:t>Sa</w:t>
      </w:r>
      <w:r w:rsidR="002F0A6F">
        <w:t>ğlıklı Beslenme Yolculuğum Sağlıklı Atıştırmalıklar Aile katılımı gerçekleştirildi.</w:t>
      </w:r>
    </w:p>
    <w:p w14:paraId="5626857D" w14:textId="7369E0F7" w:rsidR="00D250F1" w:rsidRDefault="00000000">
      <w:pPr>
        <w:pStyle w:val="ListeMaddemi"/>
      </w:pPr>
      <w:r>
        <w:t>Dereceye giren fotoğraflar</w:t>
      </w:r>
      <w:r w:rsidR="002F0A6F">
        <w:t xml:space="preserve"> ve videolar</w:t>
      </w:r>
      <w:r>
        <w:t xml:space="preserve"> İlçe Milli Eğitim Müdürlüğüne gönderildi.</w:t>
      </w:r>
    </w:p>
    <w:p w14:paraId="4CEA0F34" w14:textId="1724CA42" w:rsidR="00D250F1" w:rsidRPr="002F0A6F" w:rsidRDefault="00000000" w:rsidP="002F0A6F">
      <w:pPr>
        <w:jc w:val="center"/>
        <w:rPr>
          <w:b/>
          <w:bCs/>
          <w:color w:val="4F81BD" w:themeColor="accent1"/>
          <w:sz w:val="28"/>
          <w:szCs w:val="28"/>
        </w:rPr>
      </w:pPr>
      <w:r w:rsidRPr="002F0A6F">
        <w:rPr>
          <w:b/>
          <w:bCs/>
          <w:color w:val="4F81BD" w:themeColor="accent1"/>
          <w:sz w:val="28"/>
          <w:szCs w:val="28"/>
        </w:rPr>
        <w:t>MAYIS AYI FAALİYET RAPORU</w:t>
      </w:r>
    </w:p>
    <w:p w14:paraId="76C83455" w14:textId="77777777" w:rsidR="00D250F1" w:rsidRDefault="00000000">
      <w:pPr>
        <w:pStyle w:val="Balk2"/>
      </w:pPr>
      <w:r>
        <w:t>Faaliyetler</w:t>
      </w:r>
    </w:p>
    <w:p w14:paraId="798C995C" w14:textId="3F264234" w:rsidR="00D250F1" w:rsidRDefault="00000000">
      <w:pPr>
        <w:pStyle w:val="ListeMaddemi"/>
      </w:pPr>
      <w:r>
        <w:t xml:space="preserve">Ailelerle birlikte </w:t>
      </w:r>
      <w:r w:rsidR="002F0A6F">
        <w:t>anneler günü şenliği düzenlendi.</w:t>
      </w:r>
    </w:p>
    <w:p w14:paraId="21E461A0" w14:textId="77777777" w:rsidR="00D250F1" w:rsidRDefault="00000000">
      <w:pPr>
        <w:pStyle w:val="ListeMaddemi"/>
      </w:pPr>
      <w:r>
        <w:t>Geri dönüşüm malzemeleriyle dekoratif eşyalar yapıldı.</w:t>
      </w:r>
    </w:p>
    <w:p w14:paraId="3DDBC016" w14:textId="15127304" w:rsidR="002F0A6F" w:rsidRDefault="002F0A6F">
      <w:pPr>
        <w:pStyle w:val="ListeMaddemi"/>
      </w:pPr>
      <w:r>
        <w:t>Aileler ile birlikte piknik organize edildi.</w:t>
      </w:r>
    </w:p>
    <w:p w14:paraId="3AA06925" w14:textId="0E98E7FF" w:rsidR="00D250F1" w:rsidRPr="002F0A6F" w:rsidRDefault="00000000" w:rsidP="002F0A6F">
      <w:pPr>
        <w:jc w:val="center"/>
        <w:rPr>
          <w:b/>
          <w:bCs/>
          <w:color w:val="4F81BD" w:themeColor="accent1"/>
        </w:rPr>
      </w:pPr>
      <w:r w:rsidRPr="002F0A6F">
        <w:rPr>
          <w:b/>
          <w:bCs/>
          <w:color w:val="4F81BD" w:themeColor="accent1"/>
        </w:rPr>
        <w:t>HAZİRAN AYI FAALİYET RAPORU</w:t>
      </w:r>
    </w:p>
    <w:p w14:paraId="2705E877" w14:textId="77777777" w:rsidR="00D250F1" w:rsidRDefault="00000000">
      <w:pPr>
        <w:pStyle w:val="Balk2"/>
      </w:pPr>
      <w:r>
        <w:t>Faaliyetler</w:t>
      </w:r>
    </w:p>
    <w:p w14:paraId="3C131FBA" w14:textId="77777777" w:rsidR="00D250F1" w:rsidRDefault="00000000">
      <w:pPr>
        <w:pStyle w:val="ListeMaddemi"/>
      </w:pPr>
      <w:r>
        <w:t>Proje sürecine dair genel değerlendirme, kazanımlar ve öneriler belirlendi.</w:t>
      </w:r>
    </w:p>
    <w:p w14:paraId="2B753E06" w14:textId="77777777" w:rsidR="002F0A6F" w:rsidRDefault="002F0A6F" w:rsidP="002F0A6F">
      <w:pPr>
        <w:pStyle w:val="ListeMaddemi"/>
        <w:numPr>
          <w:ilvl w:val="0"/>
          <w:numId w:val="0"/>
        </w:numPr>
        <w:ind w:left="360" w:hanging="360"/>
      </w:pPr>
    </w:p>
    <w:p w14:paraId="673AF830" w14:textId="77777777" w:rsidR="002F0A6F" w:rsidRDefault="002F0A6F" w:rsidP="002F0A6F">
      <w:pPr>
        <w:pStyle w:val="ListeMaddemi"/>
        <w:numPr>
          <w:ilvl w:val="0"/>
          <w:numId w:val="0"/>
        </w:numPr>
        <w:ind w:left="360" w:hanging="360"/>
      </w:pPr>
    </w:p>
    <w:p w14:paraId="0C4EAAF9" w14:textId="77777777" w:rsidR="002F0A6F" w:rsidRDefault="002F0A6F" w:rsidP="002F0A6F">
      <w:pPr>
        <w:pStyle w:val="ListeMaddemi"/>
        <w:numPr>
          <w:ilvl w:val="0"/>
          <w:numId w:val="0"/>
        </w:numPr>
        <w:ind w:left="360" w:hanging="360"/>
      </w:pPr>
    </w:p>
    <w:p w14:paraId="250C913C" w14:textId="77777777" w:rsidR="002F0A6F" w:rsidRDefault="002F0A6F" w:rsidP="002F0A6F">
      <w:pPr>
        <w:rPr>
          <w:rFonts w:ascii="Times New Roman" w:hAnsi="Times New Roman" w:cs="Times New Roman"/>
          <w:sz w:val="24"/>
          <w:szCs w:val="24"/>
        </w:rPr>
      </w:pPr>
    </w:p>
    <w:p w14:paraId="6E2C72A7" w14:textId="77777777" w:rsidR="002F0A6F" w:rsidRDefault="002F0A6F" w:rsidP="002F0A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Esra DEMİRHAN EROĞLU                              Doğan CEYLAN</w:t>
      </w:r>
    </w:p>
    <w:p w14:paraId="7D078880" w14:textId="310E987B" w:rsidR="002F0A6F" w:rsidRPr="002F0A6F" w:rsidRDefault="002F0A6F" w:rsidP="002F0A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Sınıf Öğretmeni                                              Okul Müdürü</w:t>
      </w:r>
    </w:p>
    <w:sectPr w:rsidR="002F0A6F" w:rsidRPr="002F0A6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78917249">
    <w:abstractNumId w:val="8"/>
  </w:num>
  <w:num w:numId="2" w16cid:durableId="1141923904">
    <w:abstractNumId w:val="6"/>
  </w:num>
  <w:num w:numId="3" w16cid:durableId="1965890485">
    <w:abstractNumId w:val="5"/>
  </w:num>
  <w:num w:numId="4" w16cid:durableId="351147107">
    <w:abstractNumId w:val="4"/>
  </w:num>
  <w:num w:numId="5" w16cid:durableId="2072532181">
    <w:abstractNumId w:val="7"/>
  </w:num>
  <w:num w:numId="6" w16cid:durableId="1207256517">
    <w:abstractNumId w:val="3"/>
  </w:num>
  <w:num w:numId="7" w16cid:durableId="1751729700">
    <w:abstractNumId w:val="2"/>
  </w:num>
  <w:num w:numId="8" w16cid:durableId="1323654388">
    <w:abstractNumId w:val="1"/>
  </w:num>
  <w:num w:numId="9" w16cid:durableId="1277907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F0A6F"/>
    <w:rsid w:val="00326F90"/>
    <w:rsid w:val="00694434"/>
    <w:rsid w:val="008341B5"/>
    <w:rsid w:val="00AA1D8D"/>
    <w:rsid w:val="00B47730"/>
    <w:rsid w:val="00CB0664"/>
    <w:rsid w:val="00D250F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D4BDF3"/>
  <w14:defaultImageDpi w14:val="300"/>
  <w15:docId w15:val="{C5CD108E-7C41-41D3-8DB6-80022FBA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Gürkan Eroğlu</cp:lastModifiedBy>
  <cp:revision>2</cp:revision>
  <dcterms:created xsi:type="dcterms:W3CDTF">2025-06-10T20:54:00Z</dcterms:created>
  <dcterms:modified xsi:type="dcterms:W3CDTF">2025-06-10T20:54:00Z</dcterms:modified>
  <cp:category/>
</cp:coreProperties>
</file>